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52FFC" w14:textId="2545883E" w:rsidR="002A6363" w:rsidRPr="002A6363" w:rsidRDefault="002A6363" w:rsidP="002A6363">
      <w:pPr>
        <w:tabs>
          <w:tab w:val="center" w:pos="4680"/>
          <w:tab w:val="right" w:pos="9360"/>
        </w:tabs>
        <w:spacing w:after="0" w:line="240" w:lineRule="auto"/>
        <w:jc w:val="right"/>
        <w:rPr>
          <w:rFonts w:hint="eastAsia"/>
        </w:rPr>
      </w:pPr>
      <w:r w:rsidRPr="002A6363">
        <w:t>OBRAZEC -1</w:t>
      </w:r>
      <w:r w:rsidR="00413A88">
        <w:t>1</w:t>
      </w:r>
    </w:p>
    <w:p w14:paraId="51B2C570" w14:textId="1863D325" w:rsidR="00953216" w:rsidRDefault="003F177C" w:rsidP="002A6363">
      <w:pPr>
        <w:spacing w:after="0"/>
        <w:jc w:val="center"/>
        <w:outlineLvl w:val="0"/>
        <w:rPr>
          <w:rFonts w:asciiTheme="majorHAnsi" w:hAnsiTheme="majorHAnsi" w:cstheme="majorHAnsi"/>
          <w:b/>
          <w:sz w:val="24"/>
          <w:szCs w:val="24"/>
        </w:rPr>
      </w:pPr>
      <w:r w:rsidRPr="002A6363">
        <w:rPr>
          <w:rFonts w:asciiTheme="majorHAnsi" w:hAnsiTheme="majorHAnsi" w:cstheme="majorHAnsi"/>
          <w:b/>
          <w:sz w:val="24"/>
          <w:szCs w:val="24"/>
        </w:rPr>
        <w:t>OBRAZEC ZA VPIS TERMINOV POSAMEZNIH FAZ</w:t>
      </w:r>
    </w:p>
    <w:p w14:paraId="797FADEE" w14:textId="77777777" w:rsidR="002A6363" w:rsidRPr="002A6363" w:rsidRDefault="002A6363" w:rsidP="002A6363">
      <w:pPr>
        <w:spacing w:after="0"/>
        <w:jc w:val="center"/>
        <w:outlineLvl w:val="0"/>
        <w:rPr>
          <w:rFonts w:asciiTheme="majorHAnsi" w:hAnsiTheme="majorHAnsi" w:cstheme="majorHAnsi"/>
          <w:b/>
          <w:sz w:val="24"/>
          <w:szCs w:val="24"/>
        </w:rPr>
      </w:pPr>
    </w:p>
    <w:tbl>
      <w:tblPr>
        <w:tblW w:w="0" w:type="auto"/>
        <w:jc w:val="center"/>
        <w:shd w:val="clear" w:color="auto" w:fill="FFFFFF" w:themeFill="background1"/>
        <w:tblLayout w:type="fixed"/>
        <w:tblLook w:val="04A0" w:firstRow="1" w:lastRow="0" w:firstColumn="1" w:lastColumn="0" w:noHBand="0" w:noVBand="1"/>
      </w:tblPr>
      <w:tblGrid>
        <w:gridCol w:w="2778"/>
        <w:gridCol w:w="7030"/>
      </w:tblGrid>
      <w:tr w:rsidR="00953216" w:rsidRPr="002A6363" w14:paraId="29D140E1" w14:textId="77777777" w:rsidTr="002A6363">
        <w:trPr>
          <w:jc w:val="center"/>
        </w:trPr>
        <w:tc>
          <w:tcPr>
            <w:tcW w:w="2778" w:type="dxa"/>
            <w:tcBorders>
              <w:top w:val="single" w:sz="6" w:space="0" w:color="C7D0D7"/>
              <w:left w:val="single" w:sz="6" w:space="0" w:color="C7D0D7"/>
              <w:bottom w:val="single" w:sz="6" w:space="0" w:color="C7D0D7"/>
              <w:right w:val="single" w:sz="6" w:space="0" w:color="C7D0D7"/>
            </w:tcBorders>
            <w:shd w:val="clear" w:color="auto" w:fill="FFFFFF" w:themeFill="background1"/>
            <w:vAlign w:val="center"/>
          </w:tcPr>
          <w:p w14:paraId="11D1BEBD" w14:textId="77777777" w:rsidR="00953216" w:rsidRPr="002A6363" w:rsidRDefault="003F177C">
            <w:pPr>
              <w:rPr>
                <w:rFonts w:hint="eastAsia"/>
                <w:bCs/>
              </w:rPr>
            </w:pPr>
            <w:r w:rsidRPr="002A6363">
              <w:rPr>
                <w:bCs/>
                <w:color w:val="173B57"/>
                <w:sz w:val="17"/>
              </w:rPr>
              <w:t>Začetek izvedbe</w:t>
            </w:r>
          </w:p>
        </w:tc>
        <w:tc>
          <w:tcPr>
            <w:tcW w:w="7030" w:type="dxa"/>
            <w:tcBorders>
              <w:top w:val="single" w:sz="6" w:space="0" w:color="C7D0D7"/>
              <w:left w:val="single" w:sz="6" w:space="0" w:color="C7D0D7"/>
              <w:bottom w:val="single" w:sz="6" w:space="0" w:color="C7D0D7"/>
              <w:right w:val="single" w:sz="6" w:space="0" w:color="C7D0D7"/>
            </w:tcBorders>
            <w:shd w:val="clear" w:color="auto" w:fill="FFFFFF" w:themeFill="background1"/>
            <w:vAlign w:val="center"/>
          </w:tcPr>
          <w:p w14:paraId="368F12CE" w14:textId="77777777" w:rsidR="00953216" w:rsidRPr="002A6363" w:rsidRDefault="003F177C">
            <w:pPr>
              <w:rPr>
                <w:rFonts w:hint="eastAsia"/>
                <w:bCs/>
              </w:rPr>
            </w:pPr>
            <w:r w:rsidRPr="002A6363">
              <w:rPr>
                <w:bCs/>
                <w:color w:val="252A2E"/>
                <w:sz w:val="17"/>
              </w:rPr>
              <w:t>5. 10. 2026</w:t>
            </w:r>
          </w:p>
        </w:tc>
      </w:tr>
      <w:tr w:rsidR="00953216" w:rsidRPr="002A6363" w14:paraId="64CA2C1C" w14:textId="77777777" w:rsidTr="002A6363">
        <w:trPr>
          <w:jc w:val="center"/>
        </w:trPr>
        <w:tc>
          <w:tcPr>
            <w:tcW w:w="2778" w:type="dxa"/>
            <w:tcBorders>
              <w:top w:val="single" w:sz="6" w:space="0" w:color="C7D0D7"/>
              <w:left w:val="single" w:sz="6" w:space="0" w:color="C7D0D7"/>
              <w:bottom w:val="single" w:sz="6" w:space="0" w:color="C7D0D7"/>
              <w:right w:val="single" w:sz="6" w:space="0" w:color="C7D0D7"/>
            </w:tcBorders>
            <w:shd w:val="clear" w:color="auto" w:fill="FFFFFF" w:themeFill="background1"/>
            <w:vAlign w:val="center"/>
          </w:tcPr>
          <w:p w14:paraId="5BB2BB9F" w14:textId="77777777" w:rsidR="00953216" w:rsidRPr="002A6363" w:rsidRDefault="003F177C">
            <w:pPr>
              <w:rPr>
                <w:rFonts w:hint="eastAsia"/>
                <w:bCs/>
              </w:rPr>
            </w:pPr>
            <w:r w:rsidRPr="002A6363">
              <w:rPr>
                <w:bCs/>
                <w:color w:val="173B57"/>
                <w:sz w:val="17"/>
              </w:rPr>
              <w:t>Končni rok izvedbe</w:t>
            </w:r>
          </w:p>
        </w:tc>
        <w:tc>
          <w:tcPr>
            <w:tcW w:w="7030" w:type="dxa"/>
            <w:tcBorders>
              <w:top w:val="single" w:sz="6" w:space="0" w:color="C7D0D7"/>
              <w:left w:val="single" w:sz="6" w:space="0" w:color="C7D0D7"/>
              <w:bottom w:val="single" w:sz="6" w:space="0" w:color="C7D0D7"/>
              <w:right w:val="single" w:sz="6" w:space="0" w:color="C7D0D7"/>
            </w:tcBorders>
            <w:shd w:val="clear" w:color="auto" w:fill="FFFFFF" w:themeFill="background1"/>
            <w:vAlign w:val="center"/>
          </w:tcPr>
          <w:p w14:paraId="72D4B254" w14:textId="77777777" w:rsidR="00953216" w:rsidRPr="002A6363" w:rsidRDefault="003F177C">
            <w:pPr>
              <w:rPr>
                <w:rFonts w:hint="eastAsia"/>
                <w:bCs/>
              </w:rPr>
            </w:pPr>
            <w:r w:rsidRPr="002A6363">
              <w:rPr>
                <w:bCs/>
                <w:color w:val="252A2E"/>
                <w:sz w:val="17"/>
              </w:rPr>
              <w:t>1. 2. 2027</w:t>
            </w:r>
          </w:p>
        </w:tc>
      </w:tr>
      <w:tr w:rsidR="00953216" w:rsidRPr="002A6363" w14:paraId="3D5E176F" w14:textId="77777777" w:rsidTr="002A6363">
        <w:trPr>
          <w:jc w:val="center"/>
        </w:trPr>
        <w:tc>
          <w:tcPr>
            <w:tcW w:w="2778" w:type="dxa"/>
            <w:tcBorders>
              <w:top w:val="single" w:sz="6" w:space="0" w:color="C7D0D7"/>
              <w:left w:val="single" w:sz="6" w:space="0" w:color="C7D0D7"/>
              <w:bottom w:val="single" w:sz="6" w:space="0" w:color="C7D0D7"/>
              <w:right w:val="single" w:sz="6" w:space="0" w:color="C7D0D7"/>
            </w:tcBorders>
            <w:shd w:val="clear" w:color="auto" w:fill="FFFFFF" w:themeFill="background1"/>
            <w:vAlign w:val="center"/>
          </w:tcPr>
          <w:p w14:paraId="3B0B2815" w14:textId="77777777" w:rsidR="00953216" w:rsidRPr="002A6363" w:rsidRDefault="003F177C">
            <w:pPr>
              <w:rPr>
                <w:rFonts w:hint="eastAsia"/>
                <w:bCs/>
              </w:rPr>
            </w:pPr>
            <w:r w:rsidRPr="002A6363">
              <w:rPr>
                <w:bCs/>
                <w:color w:val="173B57"/>
                <w:sz w:val="17"/>
              </w:rPr>
              <w:t>Način izvedbe</w:t>
            </w:r>
          </w:p>
        </w:tc>
        <w:tc>
          <w:tcPr>
            <w:tcW w:w="7030" w:type="dxa"/>
            <w:tcBorders>
              <w:top w:val="single" w:sz="6" w:space="0" w:color="C7D0D7"/>
              <w:left w:val="single" w:sz="6" w:space="0" w:color="C7D0D7"/>
              <w:bottom w:val="single" w:sz="6" w:space="0" w:color="C7D0D7"/>
              <w:right w:val="single" w:sz="6" w:space="0" w:color="C7D0D7"/>
            </w:tcBorders>
            <w:shd w:val="clear" w:color="auto" w:fill="FFFFFF" w:themeFill="background1"/>
            <w:vAlign w:val="center"/>
          </w:tcPr>
          <w:p w14:paraId="360D7569" w14:textId="77777777" w:rsidR="00953216" w:rsidRPr="002A6363" w:rsidRDefault="003F177C">
            <w:pPr>
              <w:rPr>
                <w:rFonts w:hint="eastAsia"/>
                <w:bCs/>
              </w:rPr>
            </w:pPr>
            <w:r w:rsidRPr="002A6363">
              <w:rPr>
                <w:bCs/>
                <w:color w:val="252A2E"/>
                <w:sz w:val="17"/>
              </w:rPr>
              <w:t>Fazna izvedba v 10 zaporednih fazah</w:t>
            </w:r>
          </w:p>
        </w:tc>
      </w:tr>
    </w:tbl>
    <w:p w14:paraId="0251338A" w14:textId="77777777" w:rsidR="002A6363" w:rsidRPr="002A6363" w:rsidRDefault="002A6363">
      <w:pPr>
        <w:spacing w:before="120" w:after="60"/>
        <w:rPr>
          <w:rFonts w:hint="eastAsia"/>
          <w:color w:val="252A2E"/>
          <w:sz w:val="17"/>
        </w:rPr>
      </w:pPr>
    </w:p>
    <w:p w14:paraId="5DB5D271" w14:textId="3E09355E" w:rsidR="00953216" w:rsidRPr="00022C74" w:rsidRDefault="003F177C">
      <w:pPr>
        <w:spacing w:before="120" w:after="60"/>
        <w:rPr>
          <w:rFonts w:hint="eastAsia"/>
          <w:bCs/>
          <w:color w:val="252A2E"/>
          <w:sz w:val="17"/>
        </w:rPr>
      </w:pPr>
      <w:r w:rsidRPr="00022C74">
        <w:rPr>
          <w:bCs/>
          <w:color w:val="252A2E"/>
          <w:sz w:val="17"/>
        </w:rPr>
        <w:t>Ponudnik vpiše termine posameznih faz. Začetek izvedbe in končni rok sta fiksna; vsi vmesni termini so predmet ponudnikovega terminskega plana. Zaporedje faz F1-F10 je obvezno.</w:t>
      </w:r>
    </w:p>
    <w:p w14:paraId="4FDFEFCF" w14:textId="77777777" w:rsidR="009F7873" w:rsidRPr="002A6363" w:rsidRDefault="009F7873">
      <w:pPr>
        <w:spacing w:before="120" w:after="60"/>
        <w:rPr>
          <w:rFonts w:hint="eastAsia"/>
        </w:rPr>
      </w:pPr>
    </w:p>
    <w:p w14:paraId="23572014" w14:textId="77777777" w:rsidR="00953216" w:rsidRPr="002A6363" w:rsidRDefault="003F177C">
      <w:pPr>
        <w:spacing w:after="100"/>
        <w:rPr>
          <w:rFonts w:asciiTheme="majorHAnsi" w:hAnsiTheme="majorHAnsi" w:cstheme="majorHAnsi"/>
          <w:b/>
          <w:sz w:val="24"/>
          <w:szCs w:val="24"/>
        </w:rPr>
      </w:pPr>
      <w:r w:rsidRPr="002A6363">
        <w:rPr>
          <w:rFonts w:asciiTheme="majorHAnsi" w:hAnsiTheme="majorHAnsi" w:cstheme="majorHAnsi"/>
          <w:b/>
          <w:sz w:val="24"/>
          <w:szCs w:val="24"/>
        </w:rPr>
        <w:t>Ponudnik: ____________________________________________________________</w:t>
      </w:r>
    </w:p>
    <w:tbl>
      <w:tblPr>
        <w:tblW w:w="0" w:type="auto"/>
        <w:jc w:val="center"/>
        <w:tblLayout w:type="fixed"/>
        <w:tblLook w:val="04A0" w:firstRow="1" w:lastRow="0" w:firstColumn="1" w:lastColumn="0" w:noHBand="0" w:noVBand="1"/>
      </w:tblPr>
      <w:tblGrid>
        <w:gridCol w:w="1020"/>
        <w:gridCol w:w="2891"/>
        <w:gridCol w:w="1928"/>
        <w:gridCol w:w="1928"/>
        <w:gridCol w:w="2041"/>
      </w:tblGrid>
      <w:tr w:rsidR="002A6363" w:rsidRPr="002A6363" w14:paraId="7D653BB1" w14:textId="77777777">
        <w:trPr>
          <w:trHeight w:val="522"/>
          <w:jc w:val="center"/>
        </w:trPr>
        <w:tc>
          <w:tcPr>
            <w:tcW w:w="1020" w:type="dxa"/>
            <w:tcBorders>
              <w:top w:val="single" w:sz="4" w:space="0" w:color="FFFFFF"/>
              <w:left w:val="single" w:sz="4" w:space="0" w:color="FFFFFF"/>
              <w:bottom w:val="single" w:sz="4" w:space="0" w:color="FFFFFF"/>
              <w:right w:val="single" w:sz="4" w:space="0" w:color="FFFFFF"/>
            </w:tcBorders>
            <w:shd w:val="clear" w:color="auto" w:fill="173B57"/>
            <w:vAlign w:val="center"/>
          </w:tcPr>
          <w:p w14:paraId="60766FBD" w14:textId="77777777" w:rsidR="00953216" w:rsidRPr="002A6363" w:rsidRDefault="003F177C">
            <w:pPr>
              <w:jc w:val="center"/>
              <w:rPr>
                <w:rFonts w:hint="eastAsia"/>
              </w:rPr>
            </w:pPr>
            <w:r w:rsidRPr="002A6363">
              <w:rPr>
                <w:b/>
                <w:sz w:val="16"/>
              </w:rPr>
              <w:t>FAZA</w:t>
            </w:r>
          </w:p>
        </w:tc>
        <w:tc>
          <w:tcPr>
            <w:tcW w:w="2891" w:type="dxa"/>
            <w:tcBorders>
              <w:top w:val="single" w:sz="4" w:space="0" w:color="FFFFFF"/>
              <w:left w:val="single" w:sz="4" w:space="0" w:color="FFFFFF"/>
              <w:bottom w:val="single" w:sz="4" w:space="0" w:color="FFFFFF"/>
              <w:right w:val="single" w:sz="4" w:space="0" w:color="FFFFFF"/>
            </w:tcBorders>
            <w:shd w:val="clear" w:color="auto" w:fill="173B57"/>
            <w:vAlign w:val="center"/>
          </w:tcPr>
          <w:p w14:paraId="3AA982A6" w14:textId="77777777" w:rsidR="00953216" w:rsidRPr="002A6363" w:rsidRDefault="003F177C">
            <w:pPr>
              <w:jc w:val="center"/>
              <w:rPr>
                <w:rFonts w:hint="eastAsia"/>
              </w:rPr>
            </w:pPr>
            <w:r w:rsidRPr="002A6363">
              <w:rPr>
                <w:b/>
                <w:sz w:val="16"/>
              </w:rPr>
              <w:t>OBMOČJE</w:t>
            </w:r>
          </w:p>
        </w:tc>
        <w:tc>
          <w:tcPr>
            <w:tcW w:w="1928" w:type="dxa"/>
            <w:tcBorders>
              <w:top w:val="single" w:sz="4" w:space="0" w:color="FFFFFF"/>
              <w:left w:val="single" w:sz="4" w:space="0" w:color="FFFFFF"/>
              <w:bottom w:val="single" w:sz="4" w:space="0" w:color="FFFFFF"/>
              <w:right w:val="single" w:sz="4" w:space="0" w:color="FFFFFF"/>
            </w:tcBorders>
            <w:shd w:val="clear" w:color="auto" w:fill="173B57"/>
            <w:vAlign w:val="center"/>
          </w:tcPr>
          <w:p w14:paraId="1405DDBE" w14:textId="77777777" w:rsidR="00953216" w:rsidRPr="002A6363" w:rsidRDefault="003F177C">
            <w:pPr>
              <w:jc w:val="center"/>
              <w:rPr>
                <w:rFonts w:hint="eastAsia"/>
              </w:rPr>
            </w:pPr>
            <w:r w:rsidRPr="002A6363">
              <w:rPr>
                <w:b/>
                <w:sz w:val="16"/>
              </w:rPr>
              <w:t>ZAČETEK FAZE</w:t>
            </w:r>
          </w:p>
        </w:tc>
        <w:tc>
          <w:tcPr>
            <w:tcW w:w="1928" w:type="dxa"/>
            <w:tcBorders>
              <w:top w:val="single" w:sz="4" w:space="0" w:color="FFFFFF"/>
              <w:left w:val="single" w:sz="4" w:space="0" w:color="FFFFFF"/>
              <w:bottom w:val="single" w:sz="4" w:space="0" w:color="FFFFFF"/>
              <w:right w:val="single" w:sz="4" w:space="0" w:color="FFFFFF"/>
            </w:tcBorders>
            <w:shd w:val="clear" w:color="auto" w:fill="173B57"/>
            <w:vAlign w:val="center"/>
          </w:tcPr>
          <w:p w14:paraId="401887C8" w14:textId="77777777" w:rsidR="00953216" w:rsidRPr="002A6363" w:rsidRDefault="003F177C">
            <w:pPr>
              <w:jc w:val="center"/>
              <w:rPr>
                <w:rFonts w:hint="eastAsia"/>
              </w:rPr>
            </w:pPr>
            <w:r w:rsidRPr="002A6363">
              <w:rPr>
                <w:b/>
                <w:sz w:val="16"/>
              </w:rPr>
              <w:t>ZAKLJUČEK FAZE</w:t>
            </w:r>
          </w:p>
        </w:tc>
        <w:tc>
          <w:tcPr>
            <w:tcW w:w="2041" w:type="dxa"/>
            <w:tcBorders>
              <w:top w:val="single" w:sz="4" w:space="0" w:color="FFFFFF"/>
              <w:left w:val="single" w:sz="4" w:space="0" w:color="FFFFFF"/>
              <w:bottom w:val="single" w:sz="4" w:space="0" w:color="FFFFFF"/>
              <w:right w:val="single" w:sz="4" w:space="0" w:color="FFFFFF"/>
            </w:tcBorders>
            <w:shd w:val="clear" w:color="auto" w:fill="173B57"/>
            <w:vAlign w:val="center"/>
          </w:tcPr>
          <w:p w14:paraId="081DE19F" w14:textId="77777777" w:rsidR="00953216" w:rsidRPr="002A6363" w:rsidRDefault="003F177C">
            <w:pPr>
              <w:jc w:val="center"/>
              <w:rPr>
                <w:rFonts w:hint="eastAsia"/>
              </w:rPr>
            </w:pPr>
            <w:r w:rsidRPr="002A6363">
              <w:rPr>
                <w:b/>
                <w:sz w:val="16"/>
              </w:rPr>
              <w:t>TRAJANJE / OPOMBA</w:t>
            </w:r>
          </w:p>
        </w:tc>
      </w:tr>
      <w:tr w:rsidR="002A6363" w:rsidRPr="002A6363" w14:paraId="729BB097"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2FAFF894" w14:textId="77777777" w:rsidR="00953216" w:rsidRPr="002A6363" w:rsidRDefault="003F177C">
            <w:pPr>
              <w:jc w:val="center"/>
              <w:rPr>
                <w:rFonts w:hint="eastAsia"/>
              </w:rPr>
            </w:pPr>
            <w:r w:rsidRPr="002A6363">
              <w:rPr>
                <w:b/>
                <w:sz w:val="17"/>
              </w:rPr>
              <w:t>F1</w:t>
            </w:r>
          </w:p>
        </w:tc>
        <w:tc>
          <w:tcPr>
            <w:tcW w:w="289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0CE0023C" w14:textId="77777777" w:rsidR="00953216" w:rsidRPr="002A6363" w:rsidRDefault="003F177C">
            <w:pPr>
              <w:rPr>
                <w:rFonts w:hint="eastAsia"/>
              </w:rPr>
            </w:pPr>
            <w:r w:rsidRPr="002A6363">
              <w:rPr>
                <w:sz w:val="17"/>
              </w:rPr>
              <w:t>4NJZ + 4NSZ</w:t>
            </w:r>
          </w:p>
        </w:tc>
        <w:tc>
          <w:tcPr>
            <w:tcW w:w="1928" w:type="dxa"/>
            <w:tcBorders>
              <w:top w:val="single" w:sz="6" w:space="0" w:color="C7D0D7"/>
              <w:left w:val="single" w:sz="6" w:space="0" w:color="C7D0D7"/>
              <w:bottom w:val="single" w:sz="6" w:space="0" w:color="C7D0D7"/>
              <w:right w:val="single" w:sz="6" w:space="0" w:color="C7D0D7"/>
            </w:tcBorders>
            <w:shd w:val="clear" w:color="auto" w:fill="FFF2CC"/>
            <w:vAlign w:val="center"/>
          </w:tcPr>
          <w:p w14:paraId="08C281AE" w14:textId="77777777" w:rsidR="00953216" w:rsidRPr="002A6363" w:rsidRDefault="003F177C">
            <w:pPr>
              <w:jc w:val="center"/>
              <w:rPr>
                <w:rFonts w:hint="eastAsia"/>
              </w:rPr>
            </w:pPr>
            <w:r w:rsidRPr="002A6363">
              <w:rPr>
                <w:b/>
                <w:sz w:val="17"/>
              </w:rPr>
              <w:t>5. 10. 2026</w:t>
            </w:r>
          </w:p>
        </w:tc>
        <w:tc>
          <w:tcPr>
            <w:tcW w:w="1928"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28F5A76F" w14:textId="77777777" w:rsidR="00953216" w:rsidRPr="002A6363" w:rsidRDefault="00953216">
            <w:pPr>
              <w:jc w:val="center"/>
              <w:rPr>
                <w:rFonts w:hint="eastAsia"/>
              </w:rPr>
            </w:pPr>
          </w:p>
        </w:tc>
        <w:tc>
          <w:tcPr>
            <w:tcW w:w="204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73252224" w14:textId="77777777" w:rsidR="00953216" w:rsidRPr="002A6363" w:rsidRDefault="00953216">
            <w:pPr>
              <w:rPr>
                <w:rFonts w:hint="eastAsia"/>
              </w:rPr>
            </w:pPr>
          </w:p>
        </w:tc>
      </w:tr>
      <w:tr w:rsidR="002A6363" w:rsidRPr="002A6363" w14:paraId="188C0610"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59D29840" w14:textId="77777777" w:rsidR="00953216" w:rsidRPr="002A6363" w:rsidRDefault="003F177C">
            <w:pPr>
              <w:jc w:val="center"/>
              <w:rPr>
                <w:rFonts w:hint="eastAsia"/>
              </w:rPr>
            </w:pPr>
            <w:r w:rsidRPr="002A6363">
              <w:rPr>
                <w:b/>
                <w:sz w:val="17"/>
              </w:rPr>
              <w:t>F2</w:t>
            </w:r>
          </w:p>
        </w:tc>
        <w:tc>
          <w:tcPr>
            <w:tcW w:w="289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7F27B1C7" w14:textId="77777777" w:rsidR="00953216" w:rsidRPr="002A6363" w:rsidRDefault="003F177C">
            <w:pPr>
              <w:rPr>
                <w:rFonts w:hint="eastAsia"/>
              </w:rPr>
            </w:pPr>
            <w:r w:rsidRPr="002A6363">
              <w:rPr>
                <w:sz w:val="17"/>
              </w:rPr>
              <w:t>4NSV + 4NJV</w:t>
            </w:r>
          </w:p>
        </w:tc>
        <w:tc>
          <w:tcPr>
            <w:tcW w:w="1928"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30DC1A07" w14:textId="77777777" w:rsidR="00953216" w:rsidRPr="002A6363" w:rsidRDefault="00953216">
            <w:pPr>
              <w:jc w:val="center"/>
              <w:rPr>
                <w:rFonts w:hint="eastAsia"/>
              </w:rPr>
            </w:pPr>
          </w:p>
        </w:tc>
        <w:tc>
          <w:tcPr>
            <w:tcW w:w="1928"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06DF4667" w14:textId="77777777" w:rsidR="00953216" w:rsidRPr="002A6363" w:rsidRDefault="00953216">
            <w:pPr>
              <w:jc w:val="center"/>
              <w:rPr>
                <w:rFonts w:hint="eastAsia"/>
              </w:rPr>
            </w:pPr>
          </w:p>
        </w:tc>
        <w:tc>
          <w:tcPr>
            <w:tcW w:w="204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3E9C9850" w14:textId="77777777" w:rsidR="00953216" w:rsidRPr="002A6363" w:rsidRDefault="00953216">
            <w:pPr>
              <w:rPr>
                <w:rFonts w:hint="eastAsia"/>
              </w:rPr>
            </w:pPr>
          </w:p>
        </w:tc>
      </w:tr>
      <w:tr w:rsidR="002A6363" w:rsidRPr="002A6363" w14:paraId="740E9A93"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4ED154DA" w14:textId="77777777" w:rsidR="00953216" w:rsidRPr="002A6363" w:rsidRDefault="003F177C">
            <w:pPr>
              <w:jc w:val="center"/>
              <w:rPr>
                <w:rFonts w:hint="eastAsia"/>
              </w:rPr>
            </w:pPr>
            <w:r w:rsidRPr="002A6363">
              <w:rPr>
                <w:b/>
                <w:sz w:val="17"/>
              </w:rPr>
              <w:t>F3</w:t>
            </w:r>
          </w:p>
        </w:tc>
        <w:tc>
          <w:tcPr>
            <w:tcW w:w="289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4FB0FC25" w14:textId="77777777" w:rsidR="00953216" w:rsidRPr="002A6363" w:rsidRDefault="003F177C">
            <w:pPr>
              <w:rPr>
                <w:rFonts w:hint="eastAsia"/>
              </w:rPr>
            </w:pPr>
            <w:r w:rsidRPr="002A6363">
              <w:rPr>
                <w:sz w:val="17"/>
              </w:rPr>
              <w:t>3NJZ + 3NSZ</w:t>
            </w:r>
          </w:p>
        </w:tc>
        <w:tc>
          <w:tcPr>
            <w:tcW w:w="1928"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53C6062F" w14:textId="77777777" w:rsidR="00953216" w:rsidRPr="002A6363" w:rsidRDefault="00953216">
            <w:pPr>
              <w:jc w:val="center"/>
              <w:rPr>
                <w:rFonts w:hint="eastAsia"/>
              </w:rPr>
            </w:pPr>
          </w:p>
        </w:tc>
        <w:tc>
          <w:tcPr>
            <w:tcW w:w="1928"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6EE824BE" w14:textId="77777777" w:rsidR="00953216" w:rsidRPr="002A6363" w:rsidRDefault="00953216">
            <w:pPr>
              <w:jc w:val="center"/>
              <w:rPr>
                <w:rFonts w:hint="eastAsia"/>
              </w:rPr>
            </w:pPr>
          </w:p>
        </w:tc>
        <w:tc>
          <w:tcPr>
            <w:tcW w:w="204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5AD68DE6" w14:textId="77777777" w:rsidR="00953216" w:rsidRPr="002A6363" w:rsidRDefault="00953216">
            <w:pPr>
              <w:rPr>
                <w:rFonts w:hint="eastAsia"/>
              </w:rPr>
            </w:pPr>
          </w:p>
        </w:tc>
      </w:tr>
      <w:tr w:rsidR="002A6363" w:rsidRPr="002A6363" w14:paraId="0C80264E"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6F4CFA6D" w14:textId="77777777" w:rsidR="00953216" w:rsidRPr="002A6363" w:rsidRDefault="003F177C">
            <w:pPr>
              <w:jc w:val="center"/>
              <w:rPr>
                <w:rFonts w:hint="eastAsia"/>
              </w:rPr>
            </w:pPr>
            <w:r w:rsidRPr="002A6363">
              <w:rPr>
                <w:b/>
                <w:sz w:val="17"/>
              </w:rPr>
              <w:t>F4</w:t>
            </w:r>
          </w:p>
        </w:tc>
        <w:tc>
          <w:tcPr>
            <w:tcW w:w="289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77301FB4" w14:textId="77777777" w:rsidR="00953216" w:rsidRPr="002A6363" w:rsidRDefault="003F177C">
            <w:pPr>
              <w:rPr>
                <w:rFonts w:hint="eastAsia"/>
              </w:rPr>
            </w:pPr>
            <w:r w:rsidRPr="002A6363">
              <w:rPr>
                <w:sz w:val="17"/>
              </w:rPr>
              <w:t>3NSV + 3NJV</w:t>
            </w:r>
          </w:p>
        </w:tc>
        <w:tc>
          <w:tcPr>
            <w:tcW w:w="1928"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0C3D4331" w14:textId="77777777" w:rsidR="00953216" w:rsidRPr="002A6363" w:rsidRDefault="00953216">
            <w:pPr>
              <w:jc w:val="center"/>
              <w:rPr>
                <w:rFonts w:hint="eastAsia"/>
              </w:rPr>
            </w:pPr>
          </w:p>
        </w:tc>
        <w:tc>
          <w:tcPr>
            <w:tcW w:w="1928"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25475996" w14:textId="77777777" w:rsidR="00953216" w:rsidRPr="002A6363" w:rsidRDefault="00953216">
            <w:pPr>
              <w:jc w:val="center"/>
              <w:rPr>
                <w:rFonts w:hint="eastAsia"/>
              </w:rPr>
            </w:pPr>
          </w:p>
        </w:tc>
        <w:tc>
          <w:tcPr>
            <w:tcW w:w="204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3D449E78" w14:textId="77777777" w:rsidR="00953216" w:rsidRPr="002A6363" w:rsidRDefault="00953216">
            <w:pPr>
              <w:rPr>
                <w:rFonts w:hint="eastAsia"/>
              </w:rPr>
            </w:pPr>
          </w:p>
        </w:tc>
      </w:tr>
      <w:tr w:rsidR="002A6363" w:rsidRPr="002A6363" w14:paraId="54725A87"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2B4A4778" w14:textId="77777777" w:rsidR="00953216" w:rsidRPr="002A6363" w:rsidRDefault="003F177C">
            <w:pPr>
              <w:jc w:val="center"/>
              <w:rPr>
                <w:rFonts w:hint="eastAsia"/>
              </w:rPr>
            </w:pPr>
            <w:r w:rsidRPr="002A6363">
              <w:rPr>
                <w:b/>
                <w:sz w:val="17"/>
              </w:rPr>
              <w:t>F5</w:t>
            </w:r>
          </w:p>
        </w:tc>
        <w:tc>
          <w:tcPr>
            <w:tcW w:w="289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5BA484DC" w14:textId="77777777" w:rsidR="00953216" w:rsidRPr="002A6363" w:rsidRDefault="003F177C">
            <w:pPr>
              <w:rPr>
                <w:rFonts w:hint="eastAsia"/>
              </w:rPr>
            </w:pPr>
            <w:r w:rsidRPr="002A6363">
              <w:rPr>
                <w:sz w:val="17"/>
              </w:rPr>
              <w:t>2NSV + 2NSZ</w:t>
            </w:r>
          </w:p>
        </w:tc>
        <w:tc>
          <w:tcPr>
            <w:tcW w:w="1928"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5189C396" w14:textId="77777777" w:rsidR="00953216" w:rsidRPr="002A6363" w:rsidRDefault="00953216">
            <w:pPr>
              <w:jc w:val="center"/>
              <w:rPr>
                <w:rFonts w:hint="eastAsia"/>
              </w:rPr>
            </w:pPr>
          </w:p>
        </w:tc>
        <w:tc>
          <w:tcPr>
            <w:tcW w:w="1928"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2D213F43" w14:textId="77777777" w:rsidR="00953216" w:rsidRPr="002A6363" w:rsidRDefault="00953216">
            <w:pPr>
              <w:jc w:val="center"/>
              <w:rPr>
                <w:rFonts w:hint="eastAsia"/>
              </w:rPr>
            </w:pPr>
          </w:p>
        </w:tc>
        <w:tc>
          <w:tcPr>
            <w:tcW w:w="204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6F84CB26" w14:textId="77777777" w:rsidR="00953216" w:rsidRPr="002A6363" w:rsidRDefault="00953216">
            <w:pPr>
              <w:rPr>
                <w:rFonts w:hint="eastAsia"/>
              </w:rPr>
            </w:pPr>
          </w:p>
        </w:tc>
      </w:tr>
      <w:tr w:rsidR="002A6363" w:rsidRPr="002A6363" w14:paraId="40F0C603"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4207D245" w14:textId="77777777" w:rsidR="00953216" w:rsidRPr="002A6363" w:rsidRDefault="003F177C">
            <w:pPr>
              <w:jc w:val="center"/>
              <w:rPr>
                <w:rFonts w:hint="eastAsia"/>
              </w:rPr>
            </w:pPr>
            <w:r w:rsidRPr="002A6363">
              <w:rPr>
                <w:b/>
                <w:sz w:val="17"/>
              </w:rPr>
              <w:t>F6</w:t>
            </w:r>
          </w:p>
        </w:tc>
        <w:tc>
          <w:tcPr>
            <w:tcW w:w="289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411A8A1E" w14:textId="77777777" w:rsidR="00953216" w:rsidRPr="002A6363" w:rsidRDefault="003F177C">
            <w:pPr>
              <w:rPr>
                <w:rFonts w:hint="eastAsia"/>
              </w:rPr>
            </w:pPr>
            <w:r w:rsidRPr="002A6363">
              <w:rPr>
                <w:sz w:val="17"/>
              </w:rPr>
              <w:t>2NJV + 2NJZ</w:t>
            </w:r>
          </w:p>
        </w:tc>
        <w:tc>
          <w:tcPr>
            <w:tcW w:w="1928"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32316DB3" w14:textId="77777777" w:rsidR="00953216" w:rsidRPr="002A6363" w:rsidRDefault="00953216">
            <w:pPr>
              <w:jc w:val="center"/>
              <w:rPr>
                <w:rFonts w:hint="eastAsia"/>
              </w:rPr>
            </w:pPr>
          </w:p>
        </w:tc>
        <w:tc>
          <w:tcPr>
            <w:tcW w:w="1928"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2D4A4CD6" w14:textId="77777777" w:rsidR="00953216" w:rsidRPr="002A6363" w:rsidRDefault="00953216">
            <w:pPr>
              <w:jc w:val="center"/>
              <w:rPr>
                <w:rFonts w:hint="eastAsia"/>
              </w:rPr>
            </w:pPr>
          </w:p>
        </w:tc>
        <w:tc>
          <w:tcPr>
            <w:tcW w:w="204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16727B4C" w14:textId="77777777" w:rsidR="00953216" w:rsidRPr="002A6363" w:rsidRDefault="00953216">
            <w:pPr>
              <w:rPr>
                <w:rFonts w:hint="eastAsia"/>
              </w:rPr>
            </w:pPr>
          </w:p>
        </w:tc>
      </w:tr>
      <w:tr w:rsidR="002A6363" w:rsidRPr="002A6363" w14:paraId="1AA73FFC"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6FE92BCA" w14:textId="77777777" w:rsidR="00953216" w:rsidRPr="002A6363" w:rsidRDefault="003F177C">
            <w:pPr>
              <w:jc w:val="center"/>
              <w:rPr>
                <w:rFonts w:hint="eastAsia"/>
              </w:rPr>
            </w:pPr>
            <w:r w:rsidRPr="002A6363">
              <w:rPr>
                <w:b/>
                <w:sz w:val="17"/>
              </w:rPr>
              <w:t>F7</w:t>
            </w:r>
          </w:p>
        </w:tc>
        <w:tc>
          <w:tcPr>
            <w:tcW w:w="289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5F41E841" w14:textId="77777777" w:rsidR="00953216" w:rsidRPr="002A6363" w:rsidRDefault="003F177C">
            <w:pPr>
              <w:rPr>
                <w:rFonts w:hint="eastAsia"/>
              </w:rPr>
            </w:pPr>
            <w:r w:rsidRPr="002A6363">
              <w:rPr>
                <w:sz w:val="17"/>
              </w:rPr>
              <w:t>1NSV + 1NSZ</w:t>
            </w:r>
          </w:p>
        </w:tc>
        <w:tc>
          <w:tcPr>
            <w:tcW w:w="1928"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7E77F9D3" w14:textId="77777777" w:rsidR="00953216" w:rsidRPr="002A6363" w:rsidRDefault="00953216">
            <w:pPr>
              <w:jc w:val="center"/>
              <w:rPr>
                <w:rFonts w:hint="eastAsia"/>
              </w:rPr>
            </w:pPr>
          </w:p>
        </w:tc>
        <w:tc>
          <w:tcPr>
            <w:tcW w:w="1928"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5BB8094A" w14:textId="77777777" w:rsidR="00953216" w:rsidRPr="002A6363" w:rsidRDefault="00953216">
            <w:pPr>
              <w:jc w:val="center"/>
              <w:rPr>
                <w:rFonts w:hint="eastAsia"/>
              </w:rPr>
            </w:pPr>
          </w:p>
        </w:tc>
        <w:tc>
          <w:tcPr>
            <w:tcW w:w="204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3E493C9E" w14:textId="77777777" w:rsidR="00953216" w:rsidRPr="002A6363" w:rsidRDefault="00953216">
            <w:pPr>
              <w:rPr>
                <w:rFonts w:hint="eastAsia"/>
              </w:rPr>
            </w:pPr>
          </w:p>
        </w:tc>
      </w:tr>
      <w:tr w:rsidR="002A6363" w:rsidRPr="002A6363" w14:paraId="04A7D183"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1D4E5E12" w14:textId="77777777" w:rsidR="00953216" w:rsidRPr="002A6363" w:rsidRDefault="003F177C">
            <w:pPr>
              <w:jc w:val="center"/>
              <w:rPr>
                <w:rFonts w:hint="eastAsia"/>
              </w:rPr>
            </w:pPr>
            <w:r w:rsidRPr="002A6363">
              <w:rPr>
                <w:b/>
                <w:sz w:val="17"/>
              </w:rPr>
              <w:t>F8</w:t>
            </w:r>
          </w:p>
        </w:tc>
        <w:tc>
          <w:tcPr>
            <w:tcW w:w="289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627BA2DE" w14:textId="77777777" w:rsidR="00953216" w:rsidRPr="002A6363" w:rsidRDefault="003F177C">
            <w:pPr>
              <w:rPr>
                <w:rFonts w:hint="eastAsia"/>
              </w:rPr>
            </w:pPr>
            <w:r w:rsidRPr="002A6363">
              <w:rPr>
                <w:sz w:val="17"/>
              </w:rPr>
              <w:t>1NJV + 1NJZ</w:t>
            </w:r>
          </w:p>
        </w:tc>
        <w:tc>
          <w:tcPr>
            <w:tcW w:w="1928"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3C23FFAE" w14:textId="77777777" w:rsidR="00953216" w:rsidRPr="002A6363" w:rsidRDefault="00953216">
            <w:pPr>
              <w:jc w:val="center"/>
              <w:rPr>
                <w:rFonts w:hint="eastAsia"/>
              </w:rPr>
            </w:pPr>
          </w:p>
        </w:tc>
        <w:tc>
          <w:tcPr>
            <w:tcW w:w="1928"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4C1498AB" w14:textId="77777777" w:rsidR="00953216" w:rsidRPr="002A6363" w:rsidRDefault="00953216">
            <w:pPr>
              <w:jc w:val="center"/>
              <w:rPr>
                <w:rFonts w:hint="eastAsia"/>
              </w:rPr>
            </w:pPr>
          </w:p>
        </w:tc>
        <w:tc>
          <w:tcPr>
            <w:tcW w:w="204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4D31A586" w14:textId="77777777" w:rsidR="00953216" w:rsidRPr="002A6363" w:rsidRDefault="00953216">
            <w:pPr>
              <w:rPr>
                <w:rFonts w:hint="eastAsia"/>
              </w:rPr>
            </w:pPr>
          </w:p>
        </w:tc>
      </w:tr>
      <w:tr w:rsidR="002A6363" w:rsidRPr="002A6363" w14:paraId="39C48F5A"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351D3B2C" w14:textId="77777777" w:rsidR="00953216" w:rsidRPr="002A6363" w:rsidRDefault="003F177C">
            <w:pPr>
              <w:jc w:val="center"/>
              <w:rPr>
                <w:rFonts w:hint="eastAsia"/>
              </w:rPr>
            </w:pPr>
            <w:r w:rsidRPr="002A6363">
              <w:rPr>
                <w:b/>
                <w:sz w:val="17"/>
              </w:rPr>
              <w:t>F9</w:t>
            </w:r>
          </w:p>
        </w:tc>
        <w:tc>
          <w:tcPr>
            <w:tcW w:w="289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3D73E3BF" w14:textId="77777777" w:rsidR="00953216" w:rsidRPr="002A6363" w:rsidRDefault="003F177C">
            <w:pPr>
              <w:rPr>
                <w:rFonts w:hint="eastAsia"/>
              </w:rPr>
            </w:pPr>
            <w:r w:rsidRPr="002A6363">
              <w:rPr>
                <w:sz w:val="17"/>
              </w:rPr>
              <w:t>PSV + PSZ</w:t>
            </w:r>
          </w:p>
        </w:tc>
        <w:tc>
          <w:tcPr>
            <w:tcW w:w="1928"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21F4EB48" w14:textId="77777777" w:rsidR="00953216" w:rsidRPr="002A6363" w:rsidRDefault="00953216">
            <w:pPr>
              <w:jc w:val="center"/>
              <w:rPr>
                <w:rFonts w:hint="eastAsia"/>
              </w:rPr>
            </w:pPr>
          </w:p>
        </w:tc>
        <w:tc>
          <w:tcPr>
            <w:tcW w:w="1928"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4BF2FB47" w14:textId="77777777" w:rsidR="00953216" w:rsidRPr="002A6363" w:rsidRDefault="00953216">
            <w:pPr>
              <w:jc w:val="center"/>
              <w:rPr>
                <w:rFonts w:hint="eastAsia"/>
              </w:rPr>
            </w:pPr>
          </w:p>
        </w:tc>
        <w:tc>
          <w:tcPr>
            <w:tcW w:w="2041" w:type="dxa"/>
            <w:tcBorders>
              <w:top w:val="single" w:sz="6" w:space="0" w:color="C7D0D7"/>
              <w:left w:val="single" w:sz="6" w:space="0" w:color="C7D0D7"/>
              <w:bottom w:val="single" w:sz="6" w:space="0" w:color="C7D0D7"/>
              <w:right w:val="single" w:sz="6" w:space="0" w:color="C7D0D7"/>
            </w:tcBorders>
            <w:shd w:val="clear" w:color="auto" w:fill="F6F8FA"/>
            <w:vAlign w:val="center"/>
          </w:tcPr>
          <w:p w14:paraId="439EAFA1" w14:textId="77777777" w:rsidR="00953216" w:rsidRPr="002A6363" w:rsidRDefault="00953216">
            <w:pPr>
              <w:rPr>
                <w:rFonts w:hint="eastAsia"/>
              </w:rPr>
            </w:pPr>
          </w:p>
        </w:tc>
      </w:tr>
      <w:tr w:rsidR="002A6363" w:rsidRPr="002A6363" w14:paraId="5AAD599E" w14:textId="77777777">
        <w:trPr>
          <w:trHeight w:val="522"/>
          <w:jc w:val="center"/>
        </w:trPr>
        <w:tc>
          <w:tcPr>
            <w:tcW w:w="1020"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44BC3DB2" w14:textId="77777777" w:rsidR="00953216" w:rsidRPr="002A6363" w:rsidRDefault="003F177C">
            <w:pPr>
              <w:jc w:val="center"/>
              <w:rPr>
                <w:rFonts w:hint="eastAsia"/>
              </w:rPr>
            </w:pPr>
            <w:r w:rsidRPr="002A6363">
              <w:rPr>
                <w:b/>
                <w:sz w:val="17"/>
              </w:rPr>
              <w:t>F10</w:t>
            </w:r>
          </w:p>
        </w:tc>
        <w:tc>
          <w:tcPr>
            <w:tcW w:w="289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0497B2E1" w14:textId="77777777" w:rsidR="00953216" w:rsidRPr="002A6363" w:rsidRDefault="003F177C">
            <w:pPr>
              <w:rPr>
                <w:rFonts w:hint="eastAsia"/>
              </w:rPr>
            </w:pPr>
            <w:r w:rsidRPr="002A6363">
              <w:rPr>
                <w:sz w:val="17"/>
              </w:rPr>
              <w:t>PJV + PJZ</w:t>
            </w:r>
          </w:p>
        </w:tc>
        <w:tc>
          <w:tcPr>
            <w:tcW w:w="1928"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4AB613B7" w14:textId="77777777" w:rsidR="00953216" w:rsidRPr="002A6363" w:rsidRDefault="00953216">
            <w:pPr>
              <w:jc w:val="center"/>
              <w:rPr>
                <w:rFonts w:hint="eastAsia"/>
              </w:rPr>
            </w:pPr>
          </w:p>
        </w:tc>
        <w:tc>
          <w:tcPr>
            <w:tcW w:w="1928" w:type="dxa"/>
            <w:tcBorders>
              <w:top w:val="single" w:sz="6" w:space="0" w:color="C7D0D7"/>
              <w:left w:val="single" w:sz="6" w:space="0" w:color="C7D0D7"/>
              <w:bottom w:val="single" w:sz="6" w:space="0" w:color="C7D0D7"/>
              <w:right w:val="single" w:sz="6" w:space="0" w:color="C7D0D7"/>
            </w:tcBorders>
            <w:shd w:val="clear" w:color="auto" w:fill="FFF2CC"/>
            <w:vAlign w:val="center"/>
          </w:tcPr>
          <w:p w14:paraId="461F333D" w14:textId="77777777" w:rsidR="00953216" w:rsidRPr="002A6363" w:rsidRDefault="003F177C">
            <w:pPr>
              <w:jc w:val="center"/>
              <w:rPr>
                <w:rFonts w:hint="eastAsia"/>
              </w:rPr>
            </w:pPr>
            <w:r w:rsidRPr="002A6363">
              <w:rPr>
                <w:b/>
                <w:sz w:val="17"/>
              </w:rPr>
              <w:t>1. 2. 2027</w:t>
            </w:r>
          </w:p>
        </w:tc>
        <w:tc>
          <w:tcPr>
            <w:tcW w:w="2041" w:type="dxa"/>
            <w:tcBorders>
              <w:top w:val="single" w:sz="6" w:space="0" w:color="C7D0D7"/>
              <w:left w:val="single" w:sz="6" w:space="0" w:color="C7D0D7"/>
              <w:bottom w:val="single" w:sz="6" w:space="0" w:color="C7D0D7"/>
              <w:right w:val="single" w:sz="6" w:space="0" w:color="C7D0D7"/>
            </w:tcBorders>
            <w:shd w:val="clear" w:color="auto" w:fill="FFFFFF"/>
            <w:vAlign w:val="center"/>
          </w:tcPr>
          <w:p w14:paraId="35FD8A3F" w14:textId="77777777" w:rsidR="00953216" w:rsidRPr="002A6363" w:rsidRDefault="00953216">
            <w:pPr>
              <w:rPr>
                <w:rFonts w:hint="eastAsia"/>
              </w:rPr>
            </w:pPr>
          </w:p>
        </w:tc>
      </w:tr>
    </w:tbl>
    <w:p w14:paraId="4753EE38" w14:textId="082A757D" w:rsidR="00953216" w:rsidRPr="00022C74" w:rsidRDefault="003F177C" w:rsidP="00022C74">
      <w:pPr>
        <w:spacing w:before="120" w:after="60"/>
        <w:rPr>
          <w:rFonts w:hint="eastAsia"/>
          <w:bCs/>
          <w:color w:val="252A2E"/>
          <w:sz w:val="17"/>
        </w:rPr>
      </w:pPr>
      <w:r w:rsidRPr="00022C74">
        <w:rPr>
          <w:bCs/>
          <w:color w:val="252A2E"/>
          <w:sz w:val="17"/>
        </w:rPr>
        <w:t>Opomba:</w:t>
      </w:r>
    </w:p>
    <w:p w14:paraId="79E6C2CA" w14:textId="77777777" w:rsidR="00953216" w:rsidRPr="00022C74" w:rsidRDefault="003F177C" w:rsidP="00022C74">
      <w:pPr>
        <w:spacing w:before="120" w:after="60"/>
        <w:rPr>
          <w:rFonts w:hint="eastAsia"/>
          <w:bCs/>
          <w:color w:val="252A2E"/>
          <w:sz w:val="17"/>
        </w:rPr>
      </w:pPr>
      <w:r w:rsidRPr="00022C74">
        <w:rPr>
          <w:bCs/>
          <w:color w:val="252A2E"/>
          <w:sz w:val="17"/>
        </w:rPr>
        <w:t>Ponudnik mora vseh 10 faz razporediti znotraj obdobja od 5. 10. 2026 do 1. 2. 2027. Pri pripravi plana mora upoštevati fazno izvajanje, preselitve uporabnikov in neprekinjeno uporabo preostalega dela objekta.</w:t>
      </w:r>
    </w:p>
    <w:p w14:paraId="53BF66D6" w14:textId="77777777" w:rsidR="009F7873" w:rsidRPr="002A6363" w:rsidRDefault="009F7873" w:rsidP="009F7873">
      <w:pPr>
        <w:rPr>
          <w:rFonts w:hint="eastAsia"/>
        </w:rPr>
      </w:pPr>
    </w:p>
    <w:p w14:paraId="0194E5DB" w14:textId="1718B6F0" w:rsidR="009F7873" w:rsidRPr="002A6363" w:rsidRDefault="009F7873" w:rsidP="009F7873">
      <w:pPr>
        <w:rPr>
          <w:rFonts w:hint="eastAsia"/>
        </w:rPr>
      </w:pPr>
      <w:r w:rsidRPr="002A6363">
        <w:rPr>
          <w:rFonts w:hint="eastAsia"/>
        </w:rPr>
        <w:t>Kraj:</w:t>
      </w:r>
      <w:r w:rsidRPr="002A6363">
        <w:rPr>
          <w:rFonts w:hint="eastAsia"/>
        </w:rPr>
        <w:tab/>
        <w:t>____________________</w:t>
      </w:r>
    </w:p>
    <w:p w14:paraId="4842A1A7" w14:textId="77777777" w:rsidR="009F7873" w:rsidRPr="002A6363" w:rsidRDefault="009F7873" w:rsidP="009F7873">
      <w:pPr>
        <w:rPr>
          <w:rFonts w:hint="eastAsia"/>
        </w:rPr>
      </w:pPr>
      <w:r w:rsidRPr="002A6363">
        <w:rPr>
          <w:rFonts w:hint="eastAsia"/>
        </w:rPr>
        <w:t>Datum:</w:t>
      </w:r>
      <w:r w:rsidRPr="002A6363">
        <w:rPr>
          <w:rFonts w:hint="eastAsia"/>
        </w:rPr>
        <w:tab/>
        <w:t>____________________</w:t>
      </w:r>
      <w:r w:rsidRPr="002A6363">
        <w:rPr>
          <w:rFonts w:hint="eastAsia"/>
        </w:rPr>
        <w:tab/>
      </w:r>
      <w:r w:rsidRPr="002A6363">
        <w:rPr>
          <w:rFonts w:hint="eastAsia"/>
        </w:rPr>
        <w:tab/>
        <w:t xml:space="preserve"> Žig:</w:t>
      </w:r>
      <w:r w:rsidRPr="002A6363">
        <w:rPr>
          <w:rFonts w:hint="eastAsia"/>
        </w:rPr>
        <w:tab/>
      </w:r>
      <w:r w:rsidRPr="002A6363">
        <w:rPr>
          <w:rFonts w:hint="eastAsia"/>
        </w:rPr>
        <w:tab/>
        <w:t>Podpis pooblaščene osebe:</w:t>
      </w:r>
      <w:r w:rsidRPr="002A6363">
        <w:rPr>
          <w:rFonts w:hint="eastAsia"/>
        </w:rPr>
        <w:tab/>
      </w:r>
      <w:r w:rsidRPr="002A6363">
        <w:rPr>
          <w:rFonts w:hint="eastAsia"/>
        </w:rPr>
        <w:tab/>
      </w:r>
      <w:r w:rsidRPr="002A6363">
        <w:rPr>
          <w:rFonts w:hint="eastAsia"/>
        </w:rPr>
        <w:tab/>
      </w:r>
      <w:r w:rsidRPr="002A6363">
        <w:rPr>
          <w:rFonts w:hint="eastAsia"/>
        </w:rPr>
        <w:tab/>
      </w:r>
      <w:r w:rsidRPr="002A6363">
        <w:rPr>
          <w:rFonts w:hint="eastAsia"/>
        </w:rPr>
        <w:tab/>
      </w:r>
      <w:r w:rsidRPr="002A6363">
        <w:rPr>
          <w:rFonts w:hint="eastAsia"/>
        </w:rPr>
        <w:tab/>
      </w:r>
      <w:r w:rsidRPr="002A6363">
        <w:rPr>
          <w:rFonts w:hint="eastAsia"/>
        </w:rPr>
        <w:tab/>
      </w:r>
      <w:r w:rsidRPr="002A6363">
        <w:rPr>
          <w:rFonts w:hint="eastAsia"/>
        </w:rPr>
        <w:tab/>
      </w:r>
      <w:r w:rsidRPr="002A6363">
        <w:rPr>
          <w:rFonts w:hint="eastAsia"/>
        </w:rPr>
        <w:tab/>
      </w:r>
    </w:p>
    <w:p w14:paraId="63760964" w14:textId="3842E396" w:rsidR="009F7873" w:rsidRPr="009F7873" w:rsidRDefault="002A6363" w:rsidP="009F7873">
      <w:pPr>
        <w:rPr>
          <w:rFonts w:hint="eastAsia"/>
          <w:lang w:val="pl-PL"/>
        </w:rPr>
      </w:pPr>
      <w:r>
        <w:t xml:space="preserve">                                                                                       </w:t>
      </w:r>
      <w:r w:rsidR="00022C74">
        <w:t xml:space="preserve"> </w:t>
      </w:r>
      <w:r>
        <w:t xml:space="preserve">    </w:t>
      </w:r>
      <w:r w:rsidR="009F7873" w:rsidRPr="002A6363">
        <w:rPr>
          <w:rFonts w:hint="eastAsia"/>
        </w:rPr>
        <w:t>____________________________</w:t>
      </w:r>
    </w:p>
    <w:sectPr w:rsidR="009F7873" w:rsidRPr="009F7873" w:rsidSect="00034616">
      <w:headerReference w:type="default" r:id="rId8"/>
      <w:pgSz w:w="12240" w:h="15840"/>
      <w:pgMar w:top="794" w:right="964" w:bottom="737"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7E4B1" w14:textId="77777777" w:rsidR="00E71331" w:rsidRPr="002A6363" w:rsidRDefault="00E71331">
      <w:pPr>
        <w:spacing w:after="0" w:line="240" w:lineRule="auto"/>
        <w:rPr>
          <w:rFonts w:hint="eastAsia"/>
        </w:rPr>
      </w:pPr>
      <w:r w:rsidRPr="002A6363">
        <w:separator/>
      </w:r>
    </w:p>
  </w:endnote>
  <w:endnote w:type="continuationSeparator" w:id="0">
    <w:p w14:paraId="45B7452B" w14:textId="77777777" w:rsidR="00E71331" w:rsidRPr="002A6363" w:rsidRDefault="00E71331">
      <w:pPr>
        <w:spacing w:after="0" w:line="240" w:lineRule="auto"/>
        <w:rPr>
          <w:rFonts w:hint="eastAsia"/>
        </w:rPr>
      </w:pPr>
      <w:r w:rsidRPr="002A63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jaVu Sans">
    <w:altName w:val="Verdana"/>
    <w:panose1 w:val="020B0604020202020204"/>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624C8" w14:textId="77777777" w:rsidR="00E71331" w:rsidRPr="002A6363" w:rsidRDefault="00E71331">
      <w:pPr>
        <w:spacing w:after="0" w:line="240" w:lineRule="auto"/>
        <w:rPr>
          <w:rFonts w:hint="eastAsia"/>
        </w:rPr>
      </w:pPr>
      <w:r w:rsidRPr="002A6363">
        <w:separator/>
      </w:r>
    </w:p>
  </w:footnote>
  <w:footnote w:type="continuationSeparator" w:id="0">
    <w:p w14:paraId="7509076B" w14:textId="77777777" w:rsidR="00E71331" w:rsidRPr="002A6363" w:rsidRDefault="00E71331">
      <w:pPr>
        <w:spacing w:after="0" w:line="240" w:lineRule="auto"/>
        <w:rPr>
          <w:rFonts w:hint="eastAsia"/>
        </w:rPr>
      </w:pPr>
      <w:r w:rsidRPr="002A63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CB497" w14:textId="77777777" w:rsidR="002A6363" w:rsidRPr="002A6363" w:rsidRDefault="002A6363" w:rsidP="002A6363">
    <w:pPr>
      <w:tabs>
        <w:tab w:val="left" w:pos="3823"/>
        <w:tab w:val="center" w:pos="4513"/>
        <w:tab w:val="left" w:pos="5340"/>
        <w:tab w:val="right" w:pos="9026"/>
      </w:tabs>
      <w:spacing w:after="0" w:line="240" w:lineRule="auto"/>
      <w:jc w:val="center"/>
      <w:rPr>
        <w:rFonts w:asciiTheme="majorHAnsi" w:hAnsiTheme="majorHAnsi" w:cstheme="majorHAnsi"/>
        <w:color w:val="006A8E"/>
        <w:sz w:val="24"/>
      </w:rPr>
    </w:pPr>
    <w:r w:rsidRPr="002A6363">
      <w:rPr>
        <w:rFonts w:asciiTheme="majorHAnsi" w:hAnsiTheme="majorHAnsi" w:cstheme="majorHAnsi"/>
        <w:color w:val="006A8E"/>
        <w:sz w:val="24"/>
      </w:rPr>
      <w:t>DOM UPOKOJENCEV NOVA GORICA</w:t>
    </w:r>
  </w:p>
  <w:p w14:paraId="69A8C597" w14:textId="77777777" w:rsidR="002A6363" w:rsidRPr="002A6363" w:rsidRDefault="002A6363" w:rsidP="002A6363">
    <w:pPr>
      <w:tabs>
        <w:tab w:val="left" w:pos="3823"/>
        <w:tab w:val="center" w:pos="4513"/>
        <w:tab w:val="left" w:pos="5340"/>
        <w:tab w:val="right" w:pos="9026"/>
      </w:tabs>
      <w:spacing w:after="0" w:line="240" w:lineRule="auto"/>
      <w:jc w:val="center"/>
      <w:rPr>
        <w:rFonts w:asciiTheme="majorHAnsi" w:hAnsiTheme="majorHAnsi" w:cstheme="majorHAnsi"/>
        <w:color w:val="006A8E"/>
        <w:sz w:val="24"/>
      </w:rPr>
    </w:pPr>
    <w:r w:rsidRPr="002A6363">
      <w:rPr>
        <w:rFonts w:asciiTheme="majorHAnsi" w:hAnsiTheme="majorHAnsi" w:cstheme="majorHAnsi"/>
        <w:color w:val="006A8E"/>
        <w:sz w:val="24"/>
      </w:rPr>
      <w:t>Gregorčičeva ulica 16</w:t>
    </w:r>
  </w:p>
  <w:p w14:paraId="0AB12FAA" w14:textId="77777777" w:rsidR="002A6363" w:rsidRPr="002A6363" w:rsidRDefault="002A6363" w:rsidP="002A6363">
    <w:pPr>
      <w:tabs>
        <w:tab w:val="left" w:pos="3823"/>
        <w:tab w:val="center" w:pos="4513"/>
        <w:tab w:val="left" w:pos="5340"/>
        <w:tab w:val="right" w:pos="9026"/>
      </w:tabs>
      <w:spacing w:after="0" w:line="240" w:lineRule="auto"/>
      <w:jc w:val="center"/>
      <w:rPr>
        <w:rFonts w:ascii="Arial" w:hAnsi="Arial"/>
        <w:color w:val="006A8E"/>
        <w:sz w:val="24"/>
      </w:rPr>
    </w:pPr>
    <w:r w:rsidRPr="002A6363">
      <w:rPr>
        <w:rFonts w:asciiTheme="majorHAnsi" w:hAnsiTheme="majorHAnsi" w:cstheme="majorHAnsi"/>
        <w:color w:val="006A8E"/>
        <w:sz w:val="24"/>
      </w:rPr>
      <w:t>5000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83713491">
    <w:abstractNumId w:val="8"/>
  </w:num>
  <w:num w:numId="2" w16cid:durableId="567227972">
    <w:abstractNumId w:val="6"/>
  </w:num>
  <w:num w:numId="3" w16cid:durableId="1606232065">
    <w:abstractNumId w:val="5"/>
  </w:num>
  <w:num w:numId="4" w16cid:durableId="1470780770">
    <w:abstractNumId w:val="4"/>
  </w:num>
  <w:num w:numId="5" w16cid:durableId="1836800972">
    <w:abstractNumId w:val="7"/>
  </w:num>
  <w:num w:numId="6" w16cid:durableId="1411660049">
    <w:abstractNumId w:val="3"/>
  </w:num>
  <w:num w:numId="7" w16cid:durableId="793794496">
    <w:abstractNumId w:val="2"/>
  </w:num>
  <w:num w:numId="8" w16cid:durableId="568347376">
    <w:abstractNumId w:val="1"/>
  </w:num>
  <w:num w:numId="9" w16cid:durableId="2125537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2C74"/>
    <w:rsid w:val="00034616"/>
    <w:rsid w:val="0006063C"/>
    <w:rsid w:val="0015074B"/>
    <w:rsid w:val="0029639D"/>
    <w:rsid w:val="002A6363"/>
    <w:rsid w:val="00326F90"/>
    <w:rsid w:val="003F177C"/>
    <w:rsid w:val="00413A88"/>
    <w:rsid w:val="005B3D43"/>
    <w:rsid w:val="00953216"/>
    <w:rsid w:val="009F7873"/>
    <w:rsid w:val="00A130DB"/>
    <w:rsid w:val="00AA1D8D"/>
    <w:rsid w:val="00B47730"/>
    <w:rsid w:val="00CB0664"/>
    <w:rsid w:val="00E7133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1B8E9E"/>
  <w14:defaultImageDpi w14:val="300"/>
  <w15:docId w15:val="{7A17714C-162F-4D9F-8F2A-15581FF41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DejaVu Sans" w:hAnsi="DejaVu Sans"/>
      <w:sz w:val="18"/>
      <w:lang w:val="sl-SI"/>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Lana Ceric</cp:lastModifiedBy>
  <cp:revision>6</cp:revision>
  <dcterms:created xsi:type="dcterms:W3CDTF">2013-12-23T23:15:00Z</dcterms:created>
  <dcterms:modified xsi:type="dcterms:W3CDTF">2026-08-25T04:22:00Z</dcterms:modified>
  <cp:category/>
</cp:coreProperties>
</file>